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Daily Scrum - April 20, 2026</w:t>
      </w:r>
    </w:p>
    <w:p>
      <w:r>
        <w:t>Start Time: 9:00 AM</w:t>
      </w:r>
    </w:p>
    <w:p>
      <w:r>
        <w:t>End Time: 9:30 AM</w:t>
      </w:r>
    </w:p>
    <w:p>
      <w:r>
        <w:t>Project: SecureGPS Development</w:t>
      </w:r>
    </w:p>
    <w:p>
      <w:r>
        <w:t>Attendees: Daniel Bikowicz, Helen Gomez, Nahahme Bar 'Ysrael, Omar Adel Alali, Matthew Clayton</w:t>
      </w:r>
    </w:p>
    <w:p/>
    <w:p>
      <w:r>
        <w:t>Meeting Summary</w:t>
      </w:r>
    </w:p>
    <w:p>
      <w:r>
        <w:t>The team reviewed the project after final presentation and began post-sprint validation and cleanup.</w:t>
      </w:r>
    </w:p>
    <w:p/>
    <w:p>
      <w:r>
        <w:t>Daniel Bikowicz</w:t>
      </w:r>
    </w:p>
    <w:p>
      <w:r>
        <w:t>Hours Contributed: 3 hours</w:t>
      </w:r>
    </w:p>
    <w:p>
      <w:r>
        <w:t>Progress: Reviewed system integration and confirmed stability across components.</w:t>
      </w:r>
    </w:p>
    <w:p>
      <w:r>
        <w:t>Next Actions: Identify any minor fixes from final review.</w:t>
      </w:r>
    </w:p>
    <w:p>
      <w:r>
        <w:t>Issues: None.</w:t>
      </w:r>
    </w:p>
    <w:p/>
    <w:p>
      <w:r>
        <w:t>Helen Gomez</w:t>
      </w:r>
    </w:p>
    <w:p>
      <w:r>
        <w:t>Hours Contributed: 3 hours</w:t>
      </w:r>
    </w:p>
    <w:p>
      <w:r>
        <w:t>Progress: Reviewed deployment setup and confirmed system readiness for submission.</w:t>
      </w:r>
    </w:p>
    <w:p>
      <w:r>
        <w:t>Next Actions: Finalize deployment documentation.</w:t>
      </w:r>
    </w:p>
    <w:p>
      <w:r>
        <w:t>Issues: None.</w:t>
      </w:r>
    </w:p>
    <w:p/>
    <w:p>
      <w:r>
        <w:t>Nahahme Bar 'Ysrael</w:t>
      </w:r>
    </w:p>
    <w:p>
      <w:r>
        <w:t>Hours Contributed: 3 hours</w:t>
      </w:r>
    </w:p>
    <w:p>
      <w:r>
        <w:t>Progress: Reviewed dashboard performance and confirmed UI consistency.</w:t>
      </w:r>
    </w:p>
    <w:p>
      <w:r>
        <w:t>Next Actions: Make minor UI adjustments if needed.</w:t>
      </w:r>
    </w:p>
    <w:p>
      <w:r>
        <w:t>Issues: None.</w:t>
      </w:r>
    </w:p>
    <w:p/>
    <w:p>
      <w:r>
        <w:t>Omar Adel Alali</w:t>
      </w:r>
    </w:p>
    <w:p>
      <w:r>
        <w:t>Hours Contributed: 3 hours</w:t>
      </w:r>
    </w:p>
    <w:p>
      <w:r>
        <w:t>Progress: Reviewed API responses and confirmed backend stability.</w:t>
      </w:r>
    </w:p>
    <w:p>
      <w:r>
        <w:t>Next Actions: Support any remaining integration fixes.</w:t>
      </w:r>
    </w:p>
    <w:p>
      <w:r>
        <w:t>Issues: None.</w:t>
      </w:r>
    </w:p>
    <w:p/>
    <w:p>
      <w:r>
        <w:t>Matthew Clayton</w:t>
      </w:r>
    </w:p>
    <w:p>
      <w:r>
        <w:t>Hours Contributed: 3 hours</w:t>
      </w:r>
    </w:p>
    <w:p>
      <w:r>
        <w:t>Progress: Reviewed test results and validated system functionality.</w:t>
      </w:r>
    </w:p>
    <w:p>
      <w:r>
        <w:t>Next Actions: Begin final QA verification.</w:t>
      </w:r>
    </w:p>
    <w:p>
      <w:r>
        <w:t>Issues: None.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